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und Esszimmer</w:t>
            </w:r>
          </w:p>
          <w:p>
            <w:pPr>
              <w:spacing w:before="0" w:after="0"/>
            </w:pPr>
            <w:r>
              <w:t>OG/ 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Deckenanschluss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2607989" name="019f36eb-3b14-7a2d-85f9-3d4638e624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4613809" name="019f36eb-3b14-7a2d-85f9-3d4638e624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208599" name="019f36eb-ae9e-7a20-bc64-fca545021b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112908" name="019f36eb-ae9e-7a20-bc64-fca545021be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